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Heizungsraum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0664272" name="2fe5e5c0-1316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1889449" name="2fe5e5c0-1316-11f1-9a74-83dc699b5cc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Heizungsraum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6279273" name="47bf6590-1316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164490" name="47bf6590-1316-11f1-9a74-83dc699b5cc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5152356" name="2c90aad0-1317-11f1-9a74-83dc699b5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426361" name="2c90aad0-1317-11f1-9a74-83dc699b5cc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Bergstrasse 24, 9410 Heiden</w:t>
          </w:r>
        </w:p>
        <w:p>
          <w:pPr>
            <w:spacing w:before="0" w:after="0"/>
          </w:pPr>
          <w:r>
            <w:t>759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